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3187206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6077dab-9925-4774-bff8-633c408d96f7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788ae511-f951-4a39-a96d-32e07689f645" w:id="2"/>
      <w:r>
        <w:rPr>
          <w:rFonts w:ascii="Times New Roman" w:hAnsi="Times New Roman"/>
          <w:b/>
          <w:i w:val="false"/>
          <w:color w:val="000000"/>
          <w:sz w:val="28"/>
        </w:rPr>
        <w:t>Администрация Удомельского муниципального округа. 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 МБОУ Сиговская СОШ № 7 от 29.06.2025г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Секретарь Большакова Л.Д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по МБОУ  Сиговская СОШ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Федоров А.А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6922657)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777abab-62ad-4e6d-bb66-8ccfe85cfe1b" w:id="3"/>
      <w:r>
        <w:rPr>
          <w:rFonts w:ascii="Times New Roman" w:hAnsi="Times New Roman"/>
          <w:b/>
          <w:i w:val="false"/>
          <w:color w:val="000000"/>
          <w:sz w:val="28"/>
        </w:rPr>
        <w:t>д 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72b6e0-474b-4b98-a795-02870ed74afe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3187206" w:id="5"/>
    <w:p>
      <w:pPr>
        <w:sectPr>
          <w:pgSz w:w="11906" w:h="16383" w:orient="portrait"/>
        </w:sectPr>
      </w:pPr>
    </w:p>
    <w:bookmarkEnd w:id="5"/>
    <w:bookmarkEnd w:id="0"/>
    <w:bookmarkStart w:name="block-5318721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53187210" w:id="7"/>
    <w:p>
      <w:pPr>
        <w:sectPr>
          <w:pgSz w:w="11906" w:h="16383" w:orient="portrait"/>
        </w:sectPr>
      </w:pPr>
    </w:p>
    <w:bookmarkEnd w:id="7"/>
    <w:bookmarkEnd w:id="6"/>
    <w:bookmarkStart w:name="block-53187211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bookmarkStart w:name="block-53187211" w:id="9"/>
    <w:p>
      <w:pPr>
        <w:sectPr>
          <w:pgSz w:w="11906" w:h="16383" w:orient="portrait"/>
        </w:sectPr>
      </w:pPr>
    </w:p>
    <w:bookmarkEnd w:id="9"/>
    <w:bookmarkEnd w:id="8"/>
    <w:bookmarkStart w:name="block-53187207" w:id="10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</w:p>
    <w:bookmarkStart w:name="block-53187207" w:id="11"/>
    <w:p>
      <w:pPr>
        <w:sectPr>
          <w:pgSz w:w="11906" w:h="16383" w:orient="portrait"/>
        </w:sectPr>
      </w:pPr>
    </w:p>
    <w:bookmarkEnd w:id="11"/>
    <w:bookmarkEnd w:id="10"/>
    <w:bookmarkStart w:name="block-53187208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13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4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25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25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3187208" w:id="13"/>
    <w:p>
      <w:pPr>
        <w:sectPr>
          <w:pgSz w:w="16383" w:h="11906" w:orient="landscape"/>
        </w:sectPr>
      </w:pPr>
    </w:p>
    <w:bookmarkEnd w:id="13"/>
    <w:bookmarkEnd w:id="12"/>
    <w:bookmarkStart w:name="block-5318720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0"/>
        <w:gridCol w:w="2960"/>
        <w:gridCol w:w="960"/>
        <w:gridCol w:w="1920"/>
        <w:gridCol w:w="2080"/>
        <w:gridCol w:w="1600"/>
        <w:gridCol w:w="2560"/>
        <w:gridCol w:w="2400"/>
      </w:tblGrid>
      <w:tr>
        <w:trPr>
          <w:trHeight w:val="300" w:hRule="atLeast"/>
          <w:trHeight w:val="144" w:hRule="atLeast"/>
        </w:trPr>
        <w:tc>
          <w:tcPr>
            <w:tcW w:w="3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Дополнительная информация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шибками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1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0"/>
        <w:gridCol w:w="3360"/>
        <w:gridCol w:w="960"/>
        <w:gridCol w:w="1920"/>
        <w:gridCol w:w="2080"/>
        <w:gridCol w:w="1600"/>
        <w:gridCol w:w="2560"/>
        <w:gridCol w:w="2400"/>
      </w:tblGrid>
      <w:tr>
        <w:trPr>
          <w:trHeight w:val="300" w:hRule="atLeast"/>
          <w:trHeight w:val="144" w:hRule="atLeast"/>
        </w:trPr>
        <w:tc>
          <w:tcPr>
            <w:tcW w:w="3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Дополнительная информация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"Повторение изученного в 5 классе"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сжатое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1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56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7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0"/>
        <w:gridCol w:w="3227"/>
        <w:gridCol w:w="960"/>
        <w:gridCol w:w="1920"/>
        <w:gridCol w:w="2080"/>
        <w:gridCol w:w="1600"/>
        <w:gridCol w:w="2560"/>
        <w:gridCol w:w="2400"/>
      </w:tblGrid>
      <w:tr>
        <w:trPr>
          <w:trHeight w:val="300" w:hRule="atLeast"/>
          <w:trHeight w:val="144" w:hRule="atLeast"/>
        </w:trPr>
        <w:tc>
          <w:tcPr>
            <w:tcW w:w="3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Дополнительная информация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"Повторение изученного за курс 7 класса"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 "Что такое честь"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сжатое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сжатое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29.12.2025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30.03.2026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6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29.05.2026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10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3187209" w:id="15"/>
    <w:p>
      <w:pPr>
        <w:sectPr>
          <w:pgSz w:w="16383" w:h="11906" w:orient="landscape"/>
        </w:sectPr>
      </w:pPr>
    </w:p>
    <w:bookmarkEnd w:id="15"/>
    <w:bookmarkEnd w:id="14"/>
    <w:bookmarkStart w:name="block-53187212" w:id="16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ОБРАЗОВАТЕЛЬНОЙ ПРОГРАММЫ 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8"/>
        <w:gridCol w:w="11051"/>
      </w:tblGrid>
      <w:tr>
        <w:trPr>
          <w:trHeight w:val="79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118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морфемный анализ слов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>
        <w:trPr>
          <w:trHeight w:val="222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>
        <w:trPr>
          <w:trHeight w:val="36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Оформлять диалог в письменном виде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1052"/>
      </w:tblGrid>
      <w:tr>
        <w:trPr>
          <w:trHeight w:val="9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10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27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разноспрягаемые глаголы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склонять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склонять местоимения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чередованием а (о)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5"/>
        <w:gridCol w:w="10901"/>
      </w:tblGrid>
      <w:tr>
        <w:trPr>
          <w:trHeight w:val="79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>
        <w:trPr>
          <w:trHeight w:val="3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222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81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Оформлять деловые бумаги (инструкция)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наречий по значению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грамматические омонимы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составе словосочетаний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деепричастиями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наречиями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1053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>
        <w:trPr>
          <w:trHeight w:val="3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>
        <w:trPr>
          <w:trHeight w:val="31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и, как… так 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функции знаков препинания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9"/>
        <w:gridCol w:w="11135"/>
      </w:tblGrid>
      <w:tr>
        <w:trPr>
          <w:trHeight w:val="79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>
        <w:trPr>
          <w:trHeight w:val="3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прямую и косвенную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>
      <w:pPr>
        <w:spacing w:before="0" w:after="0"/>
        <w:ind w:left="120"/>
        <w:jc w:val="left"/>
      </w:pPr>
    </w:p>
    <w:bookmarkStart w:name="block-53187212" w:id="17"/>
    <w:p>
      <w:pPr>
        <w:sectPr>
          <w:pgSz w:w="11906" w:h="16383" w:orient="portrait"/>
        </w:sectPr>
      </w:pPr>
    </w:p>
    <w:bookmarkEnd w:id="17"/>
    <w:bookmarkEnd w:id="16"/>
    <w:bookmarkStart w:name="block-53187214" w:id="18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5"/>
        <w:gridCol w:w="12217"/>
      </w:tblGrid>
      <w:tr>
        <w:trPr>
          <w:trHeight w:val="4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</w:tr>
      <w:tr>
        <w:trPr>
          <w:trHeight w:val="184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признаки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русского ударения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-лаг-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 -лож-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-раст-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-ращ-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-рос-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 -гар-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-гор-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, -зар-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-клон-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-скак-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-скоч-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-бир-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-блест-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-блист-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, -дер-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-дир-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-жег-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-жиг-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-мер-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-пер-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-пир-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-стел-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-стил-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-тер-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-тир-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-з(-с)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глаголах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глаголами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6"/>
        <w:gridCol w:w="12226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>
        <w:trPr>
          <w:trHeight w:val="7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местоимений в речи.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словари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чередованием а // 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>
        <w:trPr>
          <w:trHeight w:val="186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Эпитеты, метафоры, олицетворения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45"/>
        <w:gridCol w:w="11861"/>
      </w:tblGrid>
      <w:tr>
        <w:trPr>
          <w:trHeight w:val="4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Структура текста. Абзац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208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Служебные части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некоторых формах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Постановка ударения в деепричастиях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 с,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-о(-е)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производных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письменной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4"/>
        <w:gridCol w:w="12218"/>
      </w:tblGrid>
      <w:tr>
        <w:trPr>
          <w:trHeight w:val="4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>
        <w:trPr>
          <w:trHeight w:val="7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простого предложения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как…так 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3"/>
        <w:gridCol w:w="11887"/>
      </w:tblGrid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Цитирование. 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Цитирование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bookmarkStart w:name="block-53187214" w:id="19"/>
    <w:p>
      <w:pPr>
        <w:sectPr>
          <w:pgSz w:w="11906" w:h="16383" w:orient="portrait"/>
        </w:sectPr>
      </w:pPr>
    </w:p>
    <w:bookmarkEnd w:id="19"/>
    <w:bookmarkEnd w:id="18"/>
    <w:bookmarkStart w:name="block-53187215" w:id="20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697"/>
        <w:gridCol w:w="10784"/>
      </w:tblGrid>
      <w:tr>
        <w:trPr>
          <w:trHeight w:val="900" w:hRule="atLeast"/>
          <w:trHeight w:val="144" w:hRule="atLeast"/>
        </w:trPr>
        <w:tc>
          <w:tcPr>
            <w:tcW w:w="18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требования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>
        <w:trPr>
          <w:trHeight w:val="283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>
        <w:trPr>
          <w:trHeight w:val="283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>
        <w:trPr>
          <w:trHeight w:val="424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косвенной и прямой речи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морфемного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лексического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предложении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смыслового анализа текста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>
        <w:trPr>
          <w:trHeight w:val="471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>
      <w:pPr>
        <w:spacing w:before="0" w:after="0" w:line="336"/>
        <w:ind w:left="120"/>
        <w:jc w:val="right"/>
      </w:pPr>
    </w:p>
    <w:bookmarkStart w:name="block-53187215" w:id="21"/>
    <w:p>
      <w:pPr>
        <w:sectPr>
          <w:pgSz w:w="11906" w:h="16383" w:orient="portrait"/>
        </w:sectPr>
      </w:pPr>
    </w:p>
    <w:bookmarkEnd w:id="21"/>
    <w:bookmarkEnd w:id="20"/>
    <w:bookmarkStart w:name="block-53187216" w:id="22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ПЕРЕЧЕНЬ ЭЛЕМЕНТОВ СОДЕРЖАНИЯ, ПРОВЕРЯЕМЫХ НА ОГЭ ПО РУССКОМУ ЯЗЫКУ</w:t>
      </w:r>
    </w:p>
    <w:p>
      <w:pPr>
        <w:spacing w:before="0" w:after="0"/>
        <w:ind w:left="120"/>
        <w:jc w:val="center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492"/>
        <w:gridCol w:w="11736"/>
      </w:tblGrid>
      <w:tr>
        <w:trPr>
          <w:trHeight w:val="270" w:hRule="atLeast"/>
          <w:trHeight w:val="144" w:hRule="atLeast"/>
        </w:trPr>
        <w:tc>
          <w:tcPr>
            <w:tcW w:w="1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Выступление с научным сообщением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письменных высказываний разной коммуникативной направленности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Разговорная речь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Паронимы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>
        <w:trPr>
          <w:trHeight w:val="64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Словообразовательный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омонимия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несогласованные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Цитирование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>
        <w:trPr>
          <w:trHeight w:val="29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>
        <w:trPr>
          <w:trHeight w:val="523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196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корне слова: правописание корней с безударными проверяемыми, непроверяемыми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чередующимися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(-с)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250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 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23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169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 (-е)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служебных частей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неполном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обобщающими словами при однородных членах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несогласованных приложений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bookmarkStart w:name="block-53187216" w:id="23"/>
    <w:p>
      <w:pPr>
        <w:sectPr>
          <w:pgSz w:w="11906" w:h="16383" w:orient="portrait"/>
        </w:sectPr>
      </w:pPr>
    </w:p>
    <w:bookmarkEnd w:id="23"/>
    <w:bookmarkEnd w:id="22"/>
    <w:bookmarkStart w:name="block-53187213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da2c331-4368-40e6-87c7-0fbbc56d7cc2" w:id="25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dda2c331-4368-40e6-87c7-0fbbc56d7cc2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bookmarkEnd w:id="26"/>
      <w:r>
        <w:rPr>
          <w:sz w:val="28"/>
        </w:rPr>
        <w:br/>
      </w:r>
      <w:bookmarkStart w:name="dda2c331-4368-40e6-87c7-0fbbc56d7cc2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bookmarkEnd w:id="27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c2dd4fa8-f842-4d21-bd2f-ab02297e213a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О.А Уварова Русский язык 5-9 класс современные диктанты.</w:t>
      </w:r>
      <w:bookmarkEnd w:id="28"/>
      <w:r>
        <w:rPr>
          <w:sz w:val="28"/>
        </w:rPr>
        <w:br/>
      </w:r>
      <w:bookmarkStart w:name="c2dd4fa8-f842-4d21-bd2f-ab02297e213a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Л.А Тростенцова Русский язык дидактические материалы.</w:t>
      </w:r>
      <w:bookmarkEnd w:id="29"/>
      <w:r>
        <w:rPr>
          <w:sz w:val="28"/>
        </w:rPr>
        <w:br/>
      </w:r>
      <w:bookmarkStart w:name="c2dd4fa8-f842-4d21-bd2f-ab02297e213a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Г.Н. Потапова Зачетные работы по русскому языку</w:t>
      </w:r>
      <w:bookmarkEnd w:id="30"/>
      <w:r>
        <w:rPr>
          <w:sz w:val="28"/>
        </w:rPr>
        <w:br/>
      </w:r>
      <w:bookmarkStart w:name="c2dd4fa8-f842-4d21-bd2f-ab02297e213a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Р.П.Козлова. Тесты по русскому языку 5-7 класс.</w:t>
      </w:r>
      <w:bookmarkEnd w:id="31"/>
      <w:r>
        <w:rPr>
          <w:sz w:val="28"/>
        </w:rPr>
        <w:br/>
      </w:r>
      <w:bookmarkStart w:name="c2dd4fa8-f842-4d21-bd2f-ab02297e213a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Н.А Сенина. Русский язык новые тесты в новом формате</w:t>
      </w:r>
      <w:bookmarkEnd w:id="32"/>
      <w:r>
        <w:rPr>
          <w:sz w:val="28"/>
        </w:rPr>
        <w:br/>
      </w:r>
      <w:bookmarkStart w:name="c2dd4fa8-f842-4d21-bd2f-ab02297e213a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Г.Н Потапова Диктанты по русскому языку</w:t>
      </w:r>
      <w:bookmarkEnd w:id="33"/>
      <w:r>
        <w:rPr>
          <w:sz w:val="28"/>
        </w:rPr>
        <w:br/>
      </w:r>
      <w:bookmarkStart w:name="c2dd4fa8-f842-4d21-bd2f-ab02297e213a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В.Н Афанасьева Зачет на основе текста (промежуточное тестирование)</w:t>
      </w:r>
      <w:bookmarkEnd w:id="34"/>
      <w:r>
        <w:rPr>
          <w:sz w:val="28"/>
        </w:rPr>
        <w:br/>
      </w:r>
      <w:bookmarkStart w:name="c2dd4fa8-f842-4d21-bd2f-ab02297e213a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Е.П. Чернобродова. Тесты по русскому языку</w:t>
      </w:r>
      <w:bookmarkEnd w:id="35"/>
      <w:r>
        <w:rPr>
          <w:sz w:val="28"/>
        </w:rPr>
        <w:br/>
      </w:r>
      <w:bookmarkStart w:name="c2dd4fa8-f842-4d21-bd2f-ab02297e213a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Л.А Аксенова. Контрольные и проверочные работы по русскому языку.</w:t>
      </w:r>
      <w:bookmarkEnd w:id="36"/>
      <w:r>
        <w:rPr>
          <w:sz w:val="28"/>
        </w:rPr>
        <w:br/>
      </w:r>
      <w:bookmarkStart w:name="c2dd4fa8-f842-4d21-bd2f-ab02297e213a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Б.А Макарова Проверочные работы по русскому языку</w:t>
      </w:r>
      <w:bookmarkEnd w:id="37"/>
      <w:r>
        <w:rPr>
          <w:sz w:val="28"/>
        </w:rPr>
        <w:br/>
      </w:r>
      <w:bookmarkStart w:name="c2dd4fa8-f842-4d21-bd2f-ab02297e213a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Г.А Богданова .Уроки русского языка в 5 классе</w:t>
      </w:r>
      <w:bookmarkEnd w:id="38"/>
      <w:r>
        <w:rPr>
          <w:sz w:val="28"/>
        </w:rPr>
        <w:br/>
      </w:r>
      <w:r>
        <w:rPr>
          <w:sz w:val="28"/>
        </w:rPr>
        <w:br/>
      </w:r>
      <w:bookmarkStart w:name="c2dd4fa8-f842-4d21-bd2f-ab02297e213a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Е.А Влодавская. Диктанты и изложения по русскому языку 6 класс.</w:t>
      </w:r>
      <w:bookmarkEnd w:id="39"/>
      <w:r>
        <w:rPr>
          <w:sz w:val="28"/>
        </w:rPr>
        <w:br/>
      </w:r>
      <w:bookmarkStart w:name="c2dd4fa8-f842-4d21-bd2f-ab02297e213a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С.В Драпкина. Русский язык 8 класс. практикум по орфографии и пунктуации.</w:t>
      </w:r>
      <w:bookmarkEnd w:id="40"/>
      <w:r>
        <w:rPr>
          <w:sz w:val="28"/>
        </w:rPr>
        <w:br/>
      </w:r>
      <w:bookmarkStart w:name="c2dd4fa8-f842-4d21-bd2f-ab02297e213a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Е.М. Сергеева . Тесты по русскому языку</w:t>
      </w:r>
      <w:bookmarkEnd w:id="41"/>
      <w:r>
        <w:rPr>
          <w:sz w:val="28"/>
        </w:rPr>
        <w:br/>
      </w:r>
      <w:bookmarkStart w:name="c2dd4fa8-f842-4d21-bd2f-ab02297e213a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Н.А . Каськова. Русский язык тематические тесты</w:t>
      </w:r>
      <w:bookmarkEnd w:id="42"/>
      <w:r>
        <w:rPr>
          <w:sz w:val="28"/>
        </w:rPr>
        <w:br/>
      </w:r>
      <w:bookmarkStart w:name="c2dd4fa8-f842-4d21-bd2f-ab02297e213a" w:id="4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Е.А. Влодавская. Диктанты по русскому языку.</w:t>
      </w:r>
      <w:bookmarkEnd w:id="43"/>
      <w:r>
        <w:rPr>
          <w:sz w:val="28"/>
        </w:rPr>
        <w:br/>
      </w:r>
      <w:bookmarkStart w:name="c2dd4fa8-f842-4d21-bd2f-ab02297e213a" w:id="4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Л.А Аксенова. Контрольные и проверочные работы по русскому языку.</w:t>
      </w:r>
      <w:bookmarkEnd w:id="44"/>
      <w:r>
        <w:rPr>
          <w:sz w:val="28"/>
        </w:rPr>
        <w:br/>
      </w:r>
      <w:bookmarkStart w:name="c2dd4fa8-f842-4d21-bd2f-ab02297e213a" w:id="4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Н.В Егорова. поурочные разработки по русскому языку</w:t>
      </w:r>
      <w:bookmarkEnd w:id="45"/>
      <w:r>
        <w:rPr>
          <w:sz w:val="28"/>
        </w:rPr>
        <w:br/>
      </w:r>
      <w:r>
        <w:rPr>
          <w:sz w:val="28"/>
        </w:rPr>
        <w:br/>
      </w:r>
      <w:bookmarkStart w:name="c2dd4fa8-f842-4d21-bd2f-ab02297e213a" w:id="4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Е.Н Скрипка. Тесты без выбора ответа по русскому языку 8 класс.</w:t>
      </w:r>
      <w:bookmarkEnd w:id="46"/>
      <w:r>
        <w:rPr>
          <w:sz w:val="28"/>
        </w:rPr>
        <w:br/>
      </w:r>
      <w:bookmarkStart w:name="c2dd4fa8-f842-4d21-bd2f-ab02297e213a" w:id="4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М.В. Григорьева. Диктанты по русскому языку 8 класс</w:t>
      </w:r>
      <w:bookmarkEnd w:id="47"/>
      <w:r>
        <w:rPr>
          <w:sz w:val="28"/>
        </w:rPr>
        <w:br/>
      </w:r>
      <w:bookmarkStart w:name="c2dd4fa8-f842-4d21-bd2f-ab02297e213a" w:id="4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Е.П Черногрудова. Тесты по русскому языку</w:t>
      </w:r>
      <w:bookmarkEnd w:id="48"/>
      <w:r>
        <w:rPr>
          <w:sz w:val="28"/>
        </w:rPr>
        <w:br/>
      </w:r>
      <w:bookmarkStart w:name="c2dd4fa8-f842-4d21-bd2f-ab02297e213a" w:id="4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Л.А Аксенова. Самостоятельная работа по русскому языку.</w:t>
      </w:r>
      <w:bookmarkEnd w:id="49"/>
      <w:r>
        <w:rPr>
          <w:sz w:val="28"/>
        </w:rPr>
        <w:br/>
      </w:r>
      <w:bookmarkStart w:name="c2dd4fa8-f842-4d21-bd2f-ab02297e213a" w:id="5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С.Ю Губарь . Проверочные работы по русскому языку.</w:t>
      </w:r>
      <w:bookmarkEnd w:id="50"/>
      <w:r>
        <w:rPr>
          <w:sz w:val="28"/>
        </w:rPr>
        <w:br/>
      </w:r>
      <w:bookmarkStart w:name="c2dd4fa8-f842-4d21-bd2f-ab02297e213a" w:id="5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М.Ю. Никулина. Зачетные работы по русскому языку.</w:t>
      </w:r>
      <w:bookmarkEnd w:id="51"/>
      <w:r>
        <w:rPr>
          <w:sz w:val="28"/>
        </w:rPr>
        <w:br/>
      </w:r>
      <w:bookmarkStart w:name="c2dd4fa8-f842-4d21-bd2f-ab02297e213a" w:id="5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Е.Н Груздева. Контрольные работы по русскому языку.</w:t>
      </w:r>
      <w:bookmarkEnd w:id="52"/>
      <w:r>
        <w:rPr>
          <w:sz w:val="28"/>
        </w:rPr>
        <w:br/>
      </w:r>
      <w:bookmarkStart w:name="c2dd4fa8-f842-4d21-bd2f-ab02297e213a" w:id="5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Н.В. Егорова . Поурочные разработки по русскому языку.</w:t>
      </w:r>
      <w:bookmarkEnd w:id="53"/>
      <w:r>
        <w:rPr>
          <w:sz w:val="28"/>
        </w:rPr>
        <w:br/>
      </w:r>
      <w:bookmarkStart w:name="c2dd4fa8-f842-4d21-bd2f-ab02297e213a" w:id="54"/>
      <w:bookmarkEnd w:id="54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2d4c3c66-d366-42e3-b15b-0c9c08083ebc" w:id="55"/>
      <w:r>
        <w:rPr>
          <w:rFonts w:ascii="Times New Roman" w:hAnsi="Times New Roman"/>
          <w:b w:val="false"/>
          <w:i w:val="false"/>
          <w:color w:val="000000"/>
          <w:sz w:val="28"/>
        </w:rPr>
        <w:t>http://www.gramota.ru - Грамота.Ру: справочно-информационный портал «Русский язык»</w:t>
      </w:r>
      <w:bookmarkEnd w:id="55"/>
      <w:r>
        <w:rPr>
          <w:sz w:val="28"/>
        </w:rPr>
        <w:br/>
      </w:r>
      <w:bookmarkStart w:name="2d4c3c66-d366-42e3-b15b-0c9c08083ebc" w:id="5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http://www.gramma.ru - Культура письменной речи</w:t>
      </w:r>
      <w:bookmarkEnd w:id="56"/>
      <w:r>
        <w:rPr>
          <w:sz w:val="28"/>
        </w:rPr>
        <w:br/>
      </w:r>
      <w:bookmarkStart w:name="2d4c3c66-d366-42e3-b15b-0c9c08083ebc" w:id="5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http://www.gimn13.tl.ru/rus/ - Искусство слова: авторская методика преподавания русского языка</w:t>
      </w:r>
      <w:bookmarkEnd w:id="57"/>
      <w:r>
        <w:rPr>
          <w:sz w:val="28"/>
        </w:rPr>
        <w:br/>
      </w:r>
      <w:bookmarkStart w:name="2d4c3c66-d366-42e3-b15b-0c9c08083ebc" w:id="5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http://ruslit.ioso.ru - Кабинет русского языка и литературы Института содержания и методов обучения РАО</w:t>
      </w:r>
      <w:bookmarkEnd w:id="58"/>
      <w:r>
        <w:rPr>
          <w:sz w:val="28"/>
        </w:rPr>
        <w:br/>
      </w:r>
      <w:bookmarkStart w:name="2d4c3c66-d366-42e3-b15b-0c9c08083ebc" w:id="5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http://slova.ndo.ruКрылатые слова и выражения</w:t>
      </w:r>
      <w:bookmarkEnd w:id="59"/>
      <w:r>
        <w:rPr>
          <w:sz w:val="28"/>
        </w:rPr>
        <w:br/>
      </w:r>
      <w:bookmarkStart w:name="2d4c3c66-d366-42e3-b15b-0c9c08083ebc" w:id="6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https://learningapps.org - ПриложениеWeb 2.0 для поддержки обучения и процесса преподавания с помощью интерактивных модулей</w:t>
      </w:r>
      <w:bookmarkEnd w:id="60"/>
      <w:r>
        <w:rPr>
          <w:sz w:val="28"/>
        </w:rPr>
        <w:br/>
      </w:r>
      <w:bookmarkStart w:name="2d4c3c66-d366-42e3-b15b-0c9c08083ebc" w:id="6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http://www.ruscorpora.ru - Национальный корпус русского языка: информационно-справочная система</w:t>
      </w:r>
      <w:bookmarkEnd w:id="61"/>
      <w:r>
        <w:rPr>
          <w:sz w:val="28"/>
        </w:rPr>
        <w:br/>
      </w:r>
      <w:bookmarkStart w:name="2d4c3c66-d366-42e3-b15b-0c9c08083ebc" w:id="6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http://yamal.org/ook/ - Опорный орфографический компакт: пособие по орфографии русского языка</w:t>
      </w:r>
      <w:bookmarkEnd w:id="62"/>
      <w:r>
        <w:rPr>
          <w:sz w:val="28"/>
        </w:rPr>
        <w:br/>
      </w:r>
      <w:bookmarkStart w:name="2d4c3c66-d366-42e3-b15b-0c9c08083ebc" w:id="6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http://www.stihi-rus.ru/pravila.htm - Основные правила грамматики русского языка</w:t>
      </w:r>
      <w:bookmarkEnd w:id="63"/>
      <w:r>
        <w:rPr>
          <w:sz w:val="28"/>
        </w:rPr>
        <w:br/>
      </w:r>
      <w:bookmarkStart w:name="2d4c3c66-d366-42e3-b15b-0c9c08083ebc" w:id="6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http://gramota.ru/book/ritorika/ - Риторика, русский язык и культура речи, лингвокультурология: электронные лингвокультурологические курсы</w:t>
      </w:r>
      <w:bookmarkEnd w:id="64"/>
      <w:r>
        <w:rPr>
          <w:sz w:val="28"/>
        </w:rPr>
        <w:br/>
      </w:r>
      <w:bookmarkStart w:name="2d4c3c66-d366-42e3-b15b-0c9c08083ebc" w:id="6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http://spravka.gramota.ru - Справочная служба русского языка</w:t>
      </w:r>
      <w:bookmarkEnd w:id="65"/>
      <w:r>
        <w:rPr>
          <w:sz w:val="28"/>
        </w:rPr>
        <w:br/>
      </w:r>
      <w:bookmarkStart w:name="2d4c3c66-d366-42e3-b15b-0c9c08083ebc" w:id="6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http://likbez.spb.ru - Тесты по русскому языку</w:t>
      </w:r>
      <w:bookmarkEnd w:id="66"/>
      <w:r>
        <w:rPr>
          <w:sz w:val="28"/>
        </w:rPr>
        <w:br/>
      </w:r>
      <w:bookmarkStart w:name="2d4c3c66-d366-42e3-b15b-0c9c08083ebc" w:id="6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http://learning-russian.gramota.ru - Электронные пособия по русскому языку для школьников</w:t>
      </w:r>
      <w:bookmarkEnd w:id="67"/>
      <w:r>
        <w:rPr>
          <w:sz w:val="28"/>
        </w:rPr>
        <w:br/>
      </w:r>
      <w:bookmarkStart w:name="2d4c3c66-d366-42e3-b15b-0c9c08083ebc" w:id="68"/>
      <w:bookmarkEnd w:id="68"/>
    </w:p>
    <w:bookmarkStart w:name="block-53187213" w:id="69"/>
    <w:p>
      <w:pPr>
        <w:sectPr>
          <w:pgSz w:w="11906" w:h="16383" w:orient="portrait"/>
        </w:sectPr>
      </w:pPr>
    </w:p>
    <w:bookmarkEnd w:id="69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252" Type="http://schemas.openxmlformats.org/officeDocument/2006/relationships/hyperlink" Id="rId98"/>
    <Relationship TargetMode="External" Target="https://m.edsoo.ru/fa252126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